
<file path=[Content_Types].xml><?xml version="1.0" encoding="utf-8"?>
<Types xmlns="http://schemas.openxmlformats.org/package/2006/content-types">
  <Default ContentType="image/jpeg" Extension="jp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B43B7A" w14:textId="067CC523" w:rsidR="00D31F92" w:rsidRPr="00D31F92" w:rsidRDefault="00D31F92" w:rsidP="00716DC2">
      <w:bookmarkStart w:id="0" w:name="_GoBack"/>
      <w:bookmarkEnd w:id="0"/>
    </w:p>
    <w:sectPr w:rsidR="00D31F92" w:rsidRPr="00D31F92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8E9DA" w14:textId="77777777" w:rsidR="00E950A0" w:rsidRDefault="00E950A0" w:rsidP="00C1522A">
      <w:pPr>
        <w:spacing w:after="0" w:line="240" w:lineRule="auto"/>
      </w:pPr>
      <w:r>
        <w:separator/>
      </w:r>
    </w:p>
  </w:endnote>
  <w:endnote w:type="continuationSeparator" w:id="0">
    <w:p w14:paraId="19C14E1D" w14:textId="77777777" w:rsidR="00E950A0" w:rsidRDefault="00E950A0" w:rsidP="00C15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4076904"/>
      <w:docPartObj>
        <w:docPartGallery w:val="Page Numbers (Bottom of Page)"/>
        <w:docPartUnique/>
      </w:docPartObj>
    </w:sdtPr>
    <w:sdtEndPr>
      <w:rPr>
        <w:szCs w:val="20"/>
      </w:rPr>
    </w:sdtEndPr>
    <w:sdtContent>
      <w:p w14:paraId="7A93B96D" w14:textId="77777777" w:rsidR="00C1522A" w:rsidRPr="00C1522A" w:rsidRDefault="00C1522A" w:rsidP="00C1522A">
        <w:pPr>
          <w:pStyle w:val="Piedepgina"/>
          <w:jc w:val="center"/>
          <w:rPr>
            <w:szCs w:val="20"/>
          </w:rPr>
        </w:pPr>
        <w:r w:rsidRPr="007708EE">
          <w:rPr>
            <w:szCs w:val="20"/>
          </w:rPr>
          <w:fldChar w:fldCharType="begin"/>
        </w:r>
        <w:r w:rsidRPr="007708EE">
          <w:rPr>
            <w:szCs w:val="20"/>
          </w:rPr>
          <w:instrText>PAGE   \* MERGEFORMAT</w:instrText>
        </w:r>
        <w:r w:rsidRPr="007708EE">
          <w:rPr>
            <w:szCs w:val="20"/>
          </w:rPr>
          <w:fldChar w:fldCharType="separate"/>
        </w:r>
        <w:r w:rsidR="00597C26">
          <w:rPr>
            <w:noProof/>
            <w:szCs w:val="20"/>
          </w:rPr>
          <w:t>1</w:t>
        </w:r>
        <w:r w:rsidRPr="007708EE">
          <w:rPr>
            <w:szCs w:val="20"/>
          </w:rPr>
          <w:fldChar w:fldCharType="end"/>
        </w:r>
        <w:r w:rsidRPr="007708EE">
          <w:rPr>
            <w:szCs w:val="20"/>
          </w:rPr>
          <w:t xml:space="preserve"> de </w:t>
        </w:r>
        <w:r w:rsidRPr="007708EE">
          <w:rPr>
            <w:szCs w:val="20"/>
          </w:rPr>
          <w:fldChar w:fldCharType="begin"/>
        </w:r>
        <w:r w:rsidRPr="007708EE">
          <w:rPr>
            <w:szCs w:val="20"/>
          </w:rPr>
          <w:instrText xml:space="preserve"> NUMPAGES   \* MERGEFORMAT </w:instrText>
        </w:r>
        <w:r w:rsidRPr="007708EE">
          <w:rPr>
            <w:szCs w:val="20"/>
          </w:rPr>
          <w:fldChar w:fldCharType="separate"/>
        </w:r>
        <w:r w:rsidR="00597C26">
          <w:rPr>
            <w:noProof/>
            <w:szCs w:val="20"/>
          </w:rPr>
          <w:t>1</w:t>
        </w:r>
        <w:r w:rsidRPr="007708EE">
          <w:rPr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0B5AF" w14:textId="77777777" w:rsidR="00E950A0" w:rsidRDefault="00E950A0" w:rsidP="00C1522A">
      <w:pPr>
        <w:spacing w:after="0" w:line="240" w:lineRule="auto"/>
      </w:pPr>
      <w:r>
        <w:separator/>
      </w:r>
    </w:p>
  </w:footnote>
  <w:footnote w:type="continuationSeparator" w:id="0">
    <w:p w14:paraId="79493BBE" w14:textId="77777777" w:rsidR="00E950A0" w:rsidRDefault="00E950A0" w:rsidP="00C15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A4978" w14:textId="77777777" w:rsidR="00C1522A" w:rsidRDefault="00C1522A">
    <w:pPr>
      <w:pStyle w:val="Encabezado"/>
    </w:pPr>
    <w:r>
      <w:rPr>
        <w:noProof/>
        <w:lang w:val="es-ES" w:eastAsia="es-ES"/>
      </w:rPr>
      <w:drawing>
        <wp:inline distT="0" distB="0" distL="0" distR="0" wp14:anchorId="0C518699" wp14:editId="2EA564A3">
          <wp:extent cx="5400040" cy="340360"/>
          <wp:effectExtent l="0" t="0" r="0" b="254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DGSFP_A4V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340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C166DF" w14:textId="77777777" w:rsidR="00E70FEF" w:rsidRDefault="00E70FEF">
    <w:pPr>
      <w:pStyle w:val="Encabezado"/>
    </w:pPr>
  </w:p>
  <w:p w14:paraId="3F945087" w14:textId="77777777" w:rsidR="00E70FEF" w:rsidRDefault="00E70F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13DF6"/>
    <w:rsid w:val="00034616"/>
    <w:rsid w:val="0006063C"/>
    <w:rsid w:val="0007060E"/>
    <w:rsid w:val="000E2620"/>
    <w:rsid w:val="000F378D"/>
    <w:rsid w:val="0015074B"/>
    <w:rsid w:val="00152162"/>
    <w:rsid w:val="00172837"/>
    <w:rsid w:val="00182121"/>
    <w:rsid w:val="001A179C"/>
    <w:rsid w:val="001D5EDE"/>
    <w:rsid w:val="00247185"/>
    <w:rsid w:val="00287FA8"/>
    <w:rsid w:val="0029639D"/>
    <w:rsid w:val="00312EF2"/>
    <w:rsid w:val="00326F90"/>
    <w:rsid w:val="003E0E1F"/>
    <w:rsid w:val="00471734"/>
    <w:rsid w:val="004B1240"/>
    <w:rsid w:val="004E6E24"/>
    <w:rsid w:val="00531769"/>
    <w:rsid w:val="00557888"/>
    <w:rsid w:val="00592C3E"/>
    <w:rsid w:val="00597C26"/>
    <w:rsid w:val="005C20B5"/>
    <w:rsid w:val="005E5C89"/>
    <w:rsid w:val="006D34A2"/>
    <w:rsid w:val="006E13A0"/>
    <w:rsid w:val="006E4F83"/>
    <w:rsid w:val="00716DC2"/>
    <w:rsid w:val="007F479D"/>
    <w:rsid w:val="00807C18"/>
    <w:rsid w:val="009B23BC"/>
    <w:rsid w:val="00A155D1"/>
    <w:rsid w:val="00A77EEE"/>
    <w:rsid w:val="00AA1D8D"/>
    <w:rsid w:val="00B47730"/>
    <w:rsid w:val="00BA0E0B"/>
    <w:rsid w:val="00BF6EB9"/>
    <w:rsid w:val="00C1522A"/>
    <w:rsid w:val="00CB0664"/>
    <w:rsid w:val="00CD6154"/>
    <w:rsid w:val="00CE29A1"/>
    <w:rsid w:val="00D04604"/>
    <w:rsid w:val="00D23A9F"/>
    <w:rsid w:val="00D31F92"/>
    <w:rsid w:val="00D62AE8"/>
    <w:rsid w:val="00DD7511"/>
    <w:rsid w:val="00E40B2D"/>
    <w:rsid w:val="00E70FEF"/>
    <w:rsid w:val="00E950A0"/>
    <w:rsid w:val="00ED384E"/>
    <w:rsid w:val="00F271DB"/>
    <w:rsid w:val="00F372D0"/>
    <w:rsid w:val="00F7761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65D329"/>
  <w14:defaultImageDpi w14:val="300"/>
  <w15:docId w15:val="{B634E535-DDE2-4F54-9000-FADCBBE3B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240"/>
    <w:pPr>
      <w:spacing w:before="40" w:after="40"/>
      <w:jc w:val="both"/>
    </w:pPr>
    <w:rPr>
      <w:rFonts w:asciiTheme="majorHAnsi" w:hAnsiTheme="majorHAnsi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597C2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4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97C26"/>
    <w:pPr>
      <w:keepNext/>
      <w:keepLines/>
      <w:spacing w:before="120" w:after="0"/>
      <w:ind w:left="340"/>
      <w:outlineLvl w:val="1"/>
    </w:pPr>
    <w:rPr>
      <w:rFonts w:eastAsiaTheme="majorEastAsia" w:cstheme="majorBidi"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Theme="majorEastAsia" w:cstheme="majorBidi"/>
      <w:color w:val="4F81BD" w:themeColor="accent1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597C2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597C26"/>
    <w:rPr>
      <w:rFonts w:asciiTheme="majorHAnsi" w:eastAsiaTheme="majorEastAsia" w:hAnsiTheme="majorHAnsi" w:cstheme="majorBidi"/>
      <w:bCs/>
      <w:sz w:val="20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uesto">
    <w:name w:val="Title"/>
    <w:basedOn w:val="Normal"/>
    <w:next w:val="Normal"/>
    <w:link w:val="PuestoCar"/>
    <w:uiPriority w:val="10"/>
    <w:qFormat/>
    <w:rsid w:val="00592C3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592C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Tablanormal2">
    <w:name w:val="Plain Table 2"/>
    <w:basedOn w:val="Tablanormal"/>
    <w:uiPriority w:val="99"/>
    <w:rsid w:val="00E40B2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1">
    <w:name w:val="Plain Table 1"/>
    <w:basedOn w:val="Tablanormal"/>
    <w:uiPriority w:val="99"/>
    <w:rsid w:val="00E40B2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decuadrcula1clara-nfasis1">
    <w:name w:val="Grid Table 1 Light Accent 1"/>
    <w:basedOn w:val="Tablanormal"/>
    <w:uiPriority w:val="46"/>
    <w:rsid w:val="00E40B2D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lista3-nfasis1">
    <w:name w:val="List Table 3 Accent 1"/>
    <w:basedOn w:val="Tablanormal"/>
    <w:uiPriority w:val="48"/>
    <w:rsid w:val="00E40B2D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ladelista3">
    <w:name w:val="List Table 3"/>
    <w:basedOn w:val="Tablanormal"/>
    <w:uiPriority w:val="48"/>
    <w:rsid w:val="00E40B2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adelista6concolores">
    <w:name w:val="List Table 6 Colorful"/>
    <w:basedOn w:val="Tablanormal"/>
    <w:uiPriority w:val="51"/>
    <w:rsid w:val="00E40B2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uadrculadetablaclara">
    <w:name w:val="Grid Table Light"/>
    <w:basedOn w:val="Tablanormal"/>
    <w:uiPriority w:val="99"/>
    <w:rsid w:val="00E40B2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header1.xml.rels><?xml version="1.0" encoding="UTF-8" standalone="no"?><Relationships xmlns="http://schemas.openxmlformats.org/package/2006/relationships"><Relationship Id="rId1" Target="media/image1.jpg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B3E37BF-7795-4B5B-B27B-849024AD7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0</Words>
  <Characters>0</Characters>
  <Application/>
  <DocSecurity>0</DocSecurity>
  <Lines>0</Lines>
  <Paragraphs>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0</cp:revision>
</cp:coreProperties>
</file>